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7051776" name="61d37bb0-031d-11f0-b496-e9593f791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218178" name="61d37bb0-031d-11f0-b496-e9593f791ff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 + 1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3263212" name="34afbd00-031e-11f0-9947-cb723c0f4f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470604" name="34afbd00-031e-11f0-9947-cb723c0f4f7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2.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32719" name="ec902550-031d-11f0-b1b4-49c9ef456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269454" name="ec902550-031d-11f0-b1b4-49c9ef4563e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9678262" name="b99e3510-0322-11f0-80a5-15ca79b0f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313363" name="b99e3510-0322-11f0-80a5-15ca79b0f8b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  <w:p>
            <w:pPr>
              <w:spacing w:before="0" w:after="0" w:line="240" w:lineRule="auto"/>
            </w:pPr>
            <w:r>
              <w:t>schwermettall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 + 1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8025316" name="58e8a830-031e-11f0-8f19-2ddeb946a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5951" name="58e8a830-031e-11f0-8f19-2ddeb946a09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904012" name="9ae31c10-031f-11f0-8095-fd715e292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78673" name="9ae31c10-031f-11f0-8095-fd715e29237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7617792" name="b1824720-031f-11f0-bda8-23979b834b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881438" name="b1824720-031f-11f0-bda8-23979b834b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0298270" name="41be4230-0320-11f0-bc48-6b0435fff0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750424" name="41be4230-0320-11f0-bc48-6b0435fff0f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261175" name="56b42a10-0320-11f0-8383-47bf1b1f97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718893" name="56b42a10-0320-11f0-8383-47bf1b1f976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638466" name="846da3a0-0320-11f0-b967-f937f968d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682881" name="846da3a0-0320-11f0-b967-f937f968db1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7789111" name="98ecfbf0-0320-11f0-8c85-35163ae21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546188" name="98ecfbf0-0320-11f0-8c85-35163ae217d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5148272" name="ac58c160-0320-11f0-a3d4-434754b608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002249" name="ac58c160-0320-11f0-a3d4-434754b6085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1. DG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6063554" name="d48d4430-0320-11f0-b40b-1f7f709bb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82487" name="d48d4430-0320-11f0-b40b-1f7f709bb45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1. DG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1985894" name="fb03c350-0320-11f0-886f-654350bfe1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500007" name="fb03c350-0320-11f0-886f-654350bfe1d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1182876" name="12ca0940-0321-11f0-b57d-7bd97e5e1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619520" name="12ca0940-0321-11f0-b57d-7bd97e5e10b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089260" name="5f8967d0-0321-11f0-82d3-2bcfe2a2be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194246" name="5f8967d0-0321-11f0-82d3-2bcfe2a2be4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1936608" name="6f7136a0-0321-11f0-9ff5-2f513d15cf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178740" name="6f7136a0-0321-11f0-9ff5-2f513d15cf0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Kamin 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22482" name="a5718610-0321-11f0-904a-07cc64542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896131" name="a5718610-0321-11f0-904a-07cc64542fb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8050926" name="cce5c620-0321-11f0-a76c-f7666074d5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675245" name="cce5c620-0321-11f0-a76c-f7666074d56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2708693" name="997d14b0-0325-11f0-aeaa-9b2dd0507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084677" name="997d14b0-0325-11f0-aeaa-9b2dd0507be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9526975" name="f40cd090-0321-11f0-ae4b-6def5d596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453044" name="f40cd090-0321-11f0-ae4b-6def5d596aa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0982400" name="22157b90-0322-11f0-bd51-9528747493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377715" name="22157b90-0322-11f0-bd51-9528747493f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Gang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4642265" name="3fb03070-0325-11f0-9247-df7dc924f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48144" name="3fb03070-0325-11f0-9247-df7dc924f43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7618735" name="7607c7a0-0325-11f0-a57f-0d9e6fa6f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108758" name="7607c7a0-0325-11f0-a57f-0d9e6fa6fcd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9533789" name="d0077bb0-0325-11f0-bfe4-ed8d1c8dd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483247" name="d0077bb0-0325-11f0-bfe4-ed8d1c8ddc9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8987279" name="ed6ca900-0325-11f0-b957-256eb70185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144653" name="ed6ca900-0325-11f0-b957-256eb701857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6796990" name="18ac21e0-0326-11f0-85d9-45864b8d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280432" name="18ac21e0-0326-11f0-85d9-45864b8dab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8829954" name="32862ca0-0326-11f0-a47c-b11097ba2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577959" name="32862ca0-0326-11f0-a47c-b11097ba29c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6694796" name="547f8810-0326-11f0-9261-2d05159a8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607051" name="547f8810-0326-11f0-9261-2d05159a8f1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3499582" name="8f84c170-0329-11f0-95f8-1f656c101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923617" name="8f84c170-0329-11f0-95f8-1f656c101eb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2514542" name="a38bb570-0329-11f0-8cdd-c3162f3e21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503966" name="a38bb570-0329-11f0-8cdd-c3162f3e21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8809365" name="b6072770-0329-11f0-a821-fbfc16a0c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780987" name="b6072770-0329-11f0-a821-fbfc16a0c79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349167" name="030c1a80-032a-11f0-9240-5590a1966c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402964" name="030c1a80-032a-11f0-9240-5590a1966c4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5685071" name="2c941f60-032a-11f0-8e7b-1508acedd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459129" name="2c941f60-032a-11f0-8e7b-1508acedd77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Küche / Entreè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7665135" name="3f916b90-032a-11f0-ae0d-5d5987887c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414900" name="3f916b90-032a-11f0-ae0d-5d5987887c0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590259" name="7cb76970-032a-11f0-aa78-8b67e75e81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8979" name="7cb76970-032a-11f0-aa78-8b67e75e815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396090" name="dd10c960-032a-11f0-a2a8-6bbc64a99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071876" name="dd10c960-032a-11f0-a2a8-6bbc64a99a3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6024485" name="eaf4e380-032b-11f0-bbf7-5bfbed652a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95769" name="eaf4e380-032b-11f0-bbf7-5bfbed652a5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5338677" name="095f72e0-032c-11f0-9516-6f0717542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438103" name="095f72e0-032c-11f0-9516-6f07175428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774441" name="a8072410-032c-11f0-8448-c1d913b69d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832711" name="a8072410-032c-11f0-8448-c1d913b69d5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652788" name="be2b52c0-032c-11f0-bab1-eba80e1a1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549946" name="be2b52c0-032c-11f0-bab1-eba80e1a158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7875077" name="d0270d70-032c-11f0-8418-f35ffc6029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749057" name="d0270d70-032c-11f0-8418-f35ffc6029a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2450153" name="161211e0-032d-11f0-8a44-e5b4af0b85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107767" name="161211e0-032d-11f0-8a44-e5b4af0b854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Gang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0756677" name="1ca8f860-032e-11f0-9ee4-ff4e10f471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256651" name="1ca8f860-032e-11f0-9ee4-ff4e10f471b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0341112" name="3296adc0-032e-11f0-88b6-b93ef9820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735940" name="3296adc0-032e-11f0-88b6-b93ef9820b7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Gang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0687704" name="4cc0fb60-032e-11f0-b69b-d745a3aea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017832" name="4cc0fb60-032e-11f0-b69b-d745a3aea6b6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0410790" name="187093f0-0330-11f0-baa3-b7b2de6a0e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236556" name="187093f0-0330-11f0-baa3-b7b2de6a0e3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195544" name="358b71d0-0330-11f0-8956-3fa2d48523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507245" name="358b71d0-0330-11f0-8956-3fa2d485232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2971887" name="cd744cb0-0330-11f0-bbb0-c1873dc506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499415" name="cd744cb0-0330-11f0-bbb0-c1873dc506e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2870631" name="b92b2a20-0331-11f0-8c9a-5d0ef216d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151296" name="b92b2a20-0331-11f0-8c9a-5d0ef216d86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Feinputz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6271414" name="eab18a30-0331-11f0-be3b-67d852059d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650520" name="eab18a30-0331-11f0-be3b-67d852059dc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Kieselwurf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Susenbergstrasse 141, 8044 Zürich.</w:t>
          </w:r>
        </w:p>
        <w:p>
          <w:pPr>
            <w:spacing w:before="0" w:after="0"/>
          </w:pPr>
          <w:r>
            <w:t>208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footer.xml" Type="http://schemas.openxmlformats.org/officeDocument/2006/relationships/footer" Id="rId5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